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60029784" name="019ea793-3b8d-7a9d-88cf-2b7814567f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4661974" name="019ea793-3b8d-7a9d-88cf-2b7814567fc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Waschraum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4158445" name="019ea767-00b9-7897-bf0f-4d3ef011e8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6693292" name="019ea767-00b9-7897-bf0f-4d3ef011e85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UG-EG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594059956" name="019ea776-4973-7b15-9f81-6a8c236f78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9184668" name="019ea776-4973-7b15-9f81-6a8c236f78e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29495811" name="019ea77c-deae-7fb8-8ce1-9f4c73c89a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3048566" name="019ea77c-deae-7fb8-8ce1-9f4c73c89ac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85555354" name="019ea788-c5e7-7335-9015-9ab94ec411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1953852" name="019ea788-c5e7-7335-9015-9ab94ec4117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62881469" name="019ea794-8bc7-7bcf-a3ba-fc2fd820a4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0278513" name="019ea794-8bc7-7bcf-a3ba-fc2fd820a49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24508731" name="019ea7a0-6637-73c9-85cc-3bf958b4126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1100579" name="019ea7a0-6637-73c9-85cc-3bf958b4126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344872881" name="019ea7a9-6873-784b-b012-3d676db453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1272264" name="019ea7a9-6873-784b-b012-3d676db4532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UG-EG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21464083" name="019ea777-6d16-75bc-a8bd-472aaeab4e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5996828" name="019ea777-6d16-75bc-a8bd-472aaeab4ec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49883940" name="019ea796-16c5-7fa7-ba09-89d898a24e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8706903" name="019ea796-16c5-7fa7-ba09-89d898a24e0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52592405" name="019ea7a1-502f-780a-8ba8-b8277141ad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3450678" name="019ea7a1-502f-780a-8ba8-b8277141ad9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44160832" name="019ea7aa-42f8-743b-b464-a3457d2bb0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4337753" name="019ea7aa-42f8-743b-b464-a3457d2bb0d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85538419" name="019ea785-6f25-7c70-b6dd-b3ea4eb4e1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5097667" name="019ea785-6f25-7c70-b6dd-b3ea4eb4e1f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Mit gelblichen Kleber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Waschraum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16257012" name="019ea75c-5b0f-74e8-8855-bd5961af72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4547001" name="019ea75c-5b0f-74e8-8855-bd5961af72c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UG-DG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11286028" name="019ea7b1-55d0-730f-bf9f-cf8e18fac9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6671997" name="019ea7b1-55d0-730f-bf9f-cf8e18fac99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Tank-Raum</w:t>
            </w:r>
          </w:p>
        </w:tc>
        <w:tc>
          <w:p>
            <w:pPr>
              <w:spacing w:before="0" w:after="0" w:line="240" w:lineRule="auto"/>
            </w:pPr>
            <w:r>
              <w:t>Öltank 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07281000" name="019ea761-dd13-7192-b57b-f066a3848d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1248772" name="019ea761-dd13-7192-b57b-f066a3848d1e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17041265" name="019ea786-d0fc-7a19-ac5e-9da46ae35f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3187652" name="019ea786-d0fc-7a19-ac5e-9da46ae35f4d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Mit gelblichen Kleber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61977372" name="019ea7a7-dd88-7f0b-a59e-73cf9aab31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092096" name="019ea7a7-dd88-7f0b-a59e-73cf9aab313e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Herrenhölzli 4, Magden</w:t>
          </w:r>
        </w:p>
        <w:p>
          <w:pPr>
            <w:spacing w:before="0" w:after="0"/>
          </w:pPr>
          <w:r>
            <w:t>DN 937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